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sämtliche Holzbauteile</w:t>
            </w:r>
          </w:p>
          <w:p>
            <w:pPr>
              <w:spacing w:before="0" w:after="0"/>
            </w:pPr>
            <w:r>
              <w:t>alle Gebäude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behandeltes Holz </w:t>
            </w:r>
          </w:p>
          <w:p>
            <w:pPr>
              <w:spacing w:before="0" w:after="0"/>
            </w:pPr>
            <w:r>
              <w:t>Konstruktions-und Verkleidungsholz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7051437" name="c4218d50-002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29513" name="c4218d50-0021-11f1-87ed-993008be97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6011024" name="e7d60640-002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115668" name="e7d60640-0021-11f1-87ed-993008be97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 / OG / 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4823646" name="16b4a5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895258" name="16b4a540-002a-11f1-87ed-993008be9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362782" name="bc23b8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565546" name="bc23b840-002a-11f1-87ed-993008be9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Unterstand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6508705" name="36da1f8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482648" name="36da1f80-0034-11f1-87ed-993008be9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2286761" name="73bf43d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673084" name="73bf43d0-0034-11f1-87ed-993008be97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Parkplatz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Unterstand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9424569" name="c663e19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318729" name="c663e190-0034-11f1-87ed-993008be97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7014453" name="16617b30-003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77494" name="16617b30-0035-11f1-87ed-993008be97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Balkonbrüstungen und Velounterstand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Unterstand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1887787" name="dfb4ad30-003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848817" name="dfb4ad30-0036-11f1-87ed-993008be97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5573947" name="e816ac30-003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986700" name="e816ac30-0036-11f1-87ed-993008be97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Zwischenböden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Schlacke</w:t>
            </w:r>
          </w:p>
          <w:p>
            <w:pPr>
              <w:spacing w:before="0" w:after="0"/>
            </w:pPr>
            <w:r>
              <w:t>Zwischenboden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460461" name="b33be240-003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022743" name="b33be240-003c-11f1-87ed-993008be97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0587373" name="be15bf10-003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779804" name="be15bf10-003c-11f1-87ed-993008be97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Schwermetall: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Faserzement Rohr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8426428" name="6e7eb2a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552306" name="6e7eb2a0-0040-11f1-87ed-993008be97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4138006" name="89b4caf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568351" name="89b4caf0-0040-11f1-87ed-993008be97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Formteil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5913165" name="8af3efc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365169" name="8af3efc0-0042-11f1-87ed-993008be97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7180960" name="8f95d98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831148" name="8f95d980-0042-11f1-87ed-993008be97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Haus 39, Werkstatt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Formteil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1080091" name="1aed2a9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293348" name="1aed2a90-0045-11f1-87ed-993008be97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170992" name="1f486e6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793162" name="1f486e60-0045-11f1-87ed-993008be97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Haus 39, Werkstatt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9913631" name="2876e52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531210" name="2876e520-0045-11f1-87ed-993008be97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Juchstrasse 37/39, 9548 Matzingen, Switzerland</w:t>
          </w:r>
        </w:p>
        <w:p>
          <w:pPr>
            <w:spacing w:before="0" w:after="0"/>
          </w:pPr>
          <w:r>
            <w:t>622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